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Geschoss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Boden/ 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5639653" name="01a03330-10e4-73e9-b09f-9fad40b4d2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4166328" name="01a03330-10e4-73e9-b09f-9fad40b4d2d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55831491" name="01a03330-87f9-78ed-8239-1e44c6d682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5434167" name="01a03330-87f9-78ed-8239-1e44c6d682a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Eisenbahnstrasse 27, 8800 Thalwil</w:t>
          </w:r>
        </w:p>
        <w:p>
          <w:pPr>
            <w:spacing w:before="0" w:after="0"/>
          </w:pPr>
          <w:r>
            <w:t>DN 1165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